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47" w:tblpY="69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65"/>
      </w:tblGrid>
      <w:tr w:rsidR="00B63076" w:rsidRPr="00E519F3" w:rsidTr="009F1A3E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78067F">
              <w:rPr>
                <w:rFonts w:ascii="Calibri" w:hAnsi="Calibri"/>
                <w:noProof/>
                <w:sz w:val="28"/>
                <w:szCs w:val="28"/>
              </w:rPr>
              <w:drawing>
                <wp:inline distT="0" distB="0" distL="0" distR="0" wp14:anchorId="08CB2C40" wp14:editId="756D5735">
                  <wp:extent cx="1038225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9F1A3E">
            <w:pPr>
              <w:spacing w:after="200" w:line="276" w:lineRule="auto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63076" w:rsidRPr="00E519F3" w:rsidTr="009F1A3E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noProof/>
                <w:sz w:val="28"/>
                <w:szCs w:val="28"/>
              </w:rPr>
            </w:pP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78067F">
            <w:pPr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B63076" w:rsidRPr="0078067F" w:rsidRDefault="00B63076" w:rsidP="0078067F">
            <w:pPr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B63076" w:rsidRPr="00E519F3" w:rsidTr="009F1A3E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9F1A3E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63076" w:rsidRDefault="00B63076" w:rsidP="00B63076">
      <w:pPr>
        <w:spacing w:after="200" w:line="276" w:lineRule="auto"/>
        <w:jc w:val="center"/>
        <w:rPr>
          <w:rFonts w:eastAsia="PMingLiU"/>
          <w:b/>
        </w:rPr>
      </w:pPr>
    </w:p>
    <w:p w:rsidR="00B63076" w:rsidRPr="005B559E" w:rsidRDefault="00B63076" w:rsidP="00B63076">
      <w:pPr>
        <w:jc w:val="center"/>
        <w:rPr>
          <w:rFonts w:eastAsia="PMingLiU"/>
          <w:b/>
        </w:rPr>
      </w:pPr>
    </w:p>
    <w:p w:rsidR="0078067F" w:rsidRPr="00201FCE" w:rsidRDefault="0078067F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>
        <w:rPr>
          <w:color w:val="000000"/>
          <w:sz w:val="28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78067F" w:rsidRPr="0078067F" w:rsidTr="00582A4E">
        <w:tc>
          <w:tcPr>
            <w:tcW w:w="4800" w:type="dxa"/>
          </w:tcPr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78067F" w:rsidRPr="0078067F" w:rsidTr="00582A4E">
        <w:tc>
          <w:tcPr>
            <w:tcW w:w="4800" w:type="dxa"/>
          </w:tcPr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78067F" w:rsidRPr="0078067F" w:rsidTr="00582A4E">
        <w:tc>
          <w:tcPr>
            <w:tcW w:w="4800" w:type="dxa"/>
          </w:tcPr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№ 45/1-</w:t>
            </w:r>
            <w:r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од</w:t>
            </w: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26.04.2023 </w:t>
            </w:r>
            <w:r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г.</w:t>
            </w:r>
          </w:p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lang w:eastAsia="en-US"/>
        </w:rPr>
      </w:pPr>
      <w:r w:rsidRPr="00201FCE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201FCE" w:rsidRDefault="00F37EED" w:rsidP="00F37EED">
      <w:pPr>
        <w:spacing w:before="120"/>
        <w:jc w:val="center"/>
        <w:rPr>
          <w:rFonts w:eastAsia="Calibri"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F37EED" w:rsidRPr="00201FCE" w:rsidRDefault="00F37EED" w:rsidP="00F37EED">
      <w:pPr>
        <w:jc w:val="center"/>
        <w:rPr>
          <w:rFonts w:eastAsia="Calibri"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>по дисциплине</w:t>
      </w:r>
    </w:p>
    <w:p w:rsidR="006C1C46" w:rsidRPr="00032089" w:rsidRDefault="006C1C46" w:rsidP="00032089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32089">
        <w:rPr>
          <w:rFonts w:eastAsia="Calibri"/>
          <w:sz w:val="28"/>
          <w:lang w:eastAsia="en-US"/>
        </w:rPr>
        <w:t>ЕН.03</w:t>
      </w:r>
      <w:r w:rsidR="00B63076" w:rsidRPr="00032089">
        <w:rPr>
          <w:rFonts w:eastAsia="Calibri"/>
          <w:sz w:val="28"/>
          <w:lang w:eastAsia="en-US"/>
        </w:rPr>
        <w:t>.</w:t>
      </w:r>
      <w:r w:rsidRPr="00032089">
        <w:rPr>
          <w:rFonts w:eastAsia="Calibri"/>
          <w:sz w:val="28"/>
          <w:lang w:eastAsia="en-US"/>
        </w:rPr>
        <w:t xml:space="preserve"> </w:t>
      </w:r>
      <w:r w:rsidR="0078067F" w:rsidRPr="00032089">
        <w:rPr>
          <w:rFonts w:eastAsia="Calibri"/>
          <w:sz w:val="28"/>
          <w:lang w:eastAsia="en-US"/>
        </w:rPr>
        <w:t>Т</w:t>
      </w:r>
      <w:r w:rsidR="009B4691" w:rsidRPr="00032089">
        <w:rPr>
          <w:rFonts w:eastAsia="Calibri"/>
          <w:sz w:val="28"/>
          <w:lang w:eastAsia="en-US"/>
        </w:rPr>
        <w:t>еория вероятностей и математическая статистика</w:t>
      </w:r>
    </w:p>
    <w:p w:rsidR="00F37EED" w:rsidRPr="00201FCE" w:rsidRDefault="00F37EED" w:rsidP="00032089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032089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контроля освоения дисциплины</w:t>
      </w:r>
    </w:p>
    <w:p w:rsidR="00032089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(комплексный дифференцированный зачет)</w:t>
      </w:r>
    </w:p>
    <w:p w:rsidR="00032089" w:rsidRPr="005D5BB2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sz w:val="28"/>
          <w:szCs w:val="28"/>
        </w:rPr>
      </w:pPr>
    </w:p>
    <w:p w:rsidR="00F37EED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32089" w:rsidRPr="000336EB" w:rsidRDefault="00032089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  <w:rPr>
          <w:sz w:val="28"/>
        </w:rPr>
      </w:pPr>
      <w:r w:rsidRPr="000336EB">
        <w:rPr>
          <w:sz w:val="28"/>
        </w:rPr>
        <w:br/>
      </w:r>
    </w:p>
    <w:p w:rsidR="00B73F8E" w:rsidRPr="00B73F8E" w:rsidRDefault="00B73F8E" w:rsidP="00B73F8E">
      <w:pPr>
        <w:shd w:val="clear" w:color="auto" w:fill="FFFFFF"/>
        <w:spacing w:after="150"/>
        <w:jc w:val="center"/>
        <w:rPr>
          <w:rFonts w:eastAsia="Calibri"/>
          <w:sz w:val="28"/>
          <w:szCs w:val="28"/>
          <w:lang w:eastAsia="en-US"/>
        </w:rPr>
      </w:pPr>
    </w:p>
    <w:p w:rsidR="00F37EED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DD7A88" w:rsidRDefault="00DD7A88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DD7A88" w:rsidRPr="0024563B" w:rsidRDefault="00DD7A88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DD7A88" w:rsidP="00DD7A88">
      <w:pPr>
        <w:shd w:val="clear" w:color="auto" w:fill="FFFFFF"/>
        <w:spacing w:after="150"/>
        <w:jc w:val="center"/>
        <w:rPr>
          <w:sz w:val="21"/>
          <w:szCs w:val="21"/>
        </w:rPr>
      </w:pPr>
      <w:r w:rsidRPr="00A7371C">
        <w:rPr>
          <w:rFonts w:eastAsia="PMingLiU"/>
          <w:bCs/>
          <w:sz w:val="28"/>
          <w:szCs w:val="28"/>
        </w:rPr>
        <w:t>Грозный - 2023</w:t>
      </w:r>
    </w:p>
    <w:p w:rsidR="00A518E4" w:rsidRPr="00A518E4" w:rsidRDefault="00A518E4" w:rsidP="00A518E4">
      <w:pPr>
        <w:rPr>
          <w:rFonts w:eastAsia="Calibri"/>
          <w:sz w:val="28"/>
          <w:lang w:eastAsia="en-US"/>
        </w:rPr>
        <w:sectPr w:rsidR="00A518E4" w:rsidRPr="00A518E4" w:rsidSect="00305C7D">
          <w:footerReference w:type="default" r:id="rId9"/>
          <w:footerReference w:type="first" r:id="rId10"/>
          <w:pgSz w:w="11906" w:h="16838"/>
          <w:pgMar w:top="1134" w:right="850" w:bottom="993" w:left="1701" w:header="708" w:footer="708" w:gutter="0"/>
          <w:pgNumType w:start="1"/>
          <w:cols w:space="708"/>
          <w:docGrid w:linePitch="360"/>
        </w:sectPr>
      </w:pPr>
    </w:p>
    <w:p w:rsidR="00F37EED" w:rsidRPr="000336EB" w:rsidRDefault="00F37EED" w:rsidP="009B4691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Фонд </w:t>
      </w:r>
      <w:r w:rsidRPr="000336EB">
        <w:rPr>
          <w:rFonts w:eastAsia="Calibri"/>
          <w:lang w:eastAsia="en-US"/>
        </w:rPr>
        <w:t>оценочны</w:t>
      </w:r>
      <w:r>
        <w:rPr>
          <w:rFonts w:eastAsia="Calibri"/>
          <w:lang w:eastAsia="en-US"/>
        </w:rPr>
        <w:t>х</w:t>
      </w:r>
      <w:r w:rsidRPr="000336EB">
        <w:rPr>
          <w:rFonts w:eastAsia="Calibri"/>
          <w:lang w:eastAsia="en-US"/>
        </w:rPr>
        <w:t xml:space="preserve"> средств</w:t>
      </w:r>
      <w:r w:rsidRPr="000336EB">
        <w:rPr>
          <w:rFonts w:eastAsia="Calibri"/>
          <w:bCs/>
          <w:lang w:eastAsia="en-US"/>
        </w:rPr>
        <w:t xml:space="preserve"> по </w:t>
      </w:r>
      <w:r w:rsidR="006C1C46" w:rsidRPr="006C1C46">
        <w:rPr>
          <w:rFonts w:eastAsia="Calibri"/>
          <w:bCs/>
          <w:lang w:eastAsia="en-US"/>
        </w:rPr>
        <w:t>ЕН.03</w:t>
      </w:r>
      <w:r w:rsidR="00782908">
        <w:rPr>
          <w:rFonts w:eastAsia="Calibri"/>
          <w:bCs/>
          <w:lang w:eastAsia="en-US"/>
        </w:rPr>
        <w:t>.</w:t>
      </w:r>
      <w:r w:rsidR="006C1C46" w:rsidRPr="006C1C46">
        <w:rPr>
          <w:rFonts w:eastAsia="Calibri"/>
          <w:bCs/>
          <w:lang w:eastAsia="en-US"/>
        </w:rPr>
        <w:t xml:space="preserve"> </w:t>
      </w:r>
      <w:r w:rsidR="00782908">
        <w:rPr>
          <w:rFonts w:eastAsia="Calibri"/>
          <w:bCs/>
          <w:lang w:eastAsia="en-US"/>
        </w:rPr>
        <w:t>Т</w:t>
      </w:r>
      <w:r w:rsidR="009B4691" w:rsidRPr="009B4691">
        <w:rPr>
          <w:rFonts w:eastAsia="Calibri"/>
          <w:bCs/>
          <w:lang w:eastAsia="en-US"/>
        </w:rPr>
        <w:t>еория вероятностей и математическая статистика</w:t>
      </w:r>
      <w:r w:rsidR="006C1C46">
        <w:rPr>
          <w:rFonts w:eastAsia="Calibri"/>
          <w:bCs/>
          <w:lang w:eastAsia="en-US"/>
        </w:rPr>
        <w:t xml:space="preserve"> </w:t>
      </w:r>
      <w:r w:rsidRPr="000336EB">
        <w:rPr>
          <w:rFonts w:eastAsia="Calibri"/>
          <w:bCs/>
          <w:lang w:eastAsia="en-US"/>
        </w:rPr>
        <w:t>составлен согласно требованиям, Федерального государственного образовательного стандарта (далее ФГОС) среднего</w:t>
      </w:r>
      <w:r w:rsidRPr="000336EB">
        <w:rPr>
          <w:rFonts w:eastAsia="Calibri"/>
          <w:lang w:eastAsia="en-US"/>
        </w:rPr>
        <w:t xml:space="preserve"> проф</w:t>
      </w:r>
      <w:r w:rsidR="00717895">
        <w:rPr>
          <w:rFonts w:eastAsia="Calibri"/>
          <w:lang w:eastAsia="en-US"/>
        </w:rPr>
        <w:t>ессионального образования (СПО) 09.02.07 Информационные система и программирование</w:t>
      </w:r>
    </w:p>
    <w:p w:rsidR="00F37EED" w:rsidRPr="000336EB" w:rsidRDefault="00F37EED" w:rsidP="00F37EED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  <w:r w:rsidRPr="000336EB">
        <w:rPr>
          <w:rFonts w:eastAsia="Calibri"/>
          <w:bCs/>
          <w:lang w:eastAsia="en-US"/>
        </w:rPr>
        <w:tab/>
      </w:r>
    </w:p>
    <w:p w:rsidR="00DD7A88" w:rsidRPr="00F87301" w:rsidRDefault="00DD7A88" w:rsidP="00DD7A88">
      <w:pPr>
        <w:contextualSpacing/>
      </w:pPr>
      <w:r w:rsidRPr="00F87301">
        <w:t>Организация-разработчик</w:t>
      </w:r>
      <w:r w:rsidRPr="00F87301">
        <w:rPr>
          <w:b/>
        </w:rPr>
        <w:t>:</w:t>
      </w:r>
      <w:r w:rsidRPr="00F87301">
        <w:t xml:space="preserve"> ГБПОУ «Чеченский государственный педагогический колледж»</w:t>
      </w:r>
      <w:r w:rsidRPr="00F87301">
        <w:rPr>
          <w:u w:val="single" w:color="000000"/>
        </w:rPr>
        <w:t xml:space="preserve"> </w:t>
      </w:r>
      <w:r w:rsidRPr="00F87301">
        <w:t xml:space="preserve"> </w:t>
      </w:r>
    </w:p>
    <w:p w:rsidR="00DD7A88" w:rsidRPr="00F87301" w:rsidRDefault="00DD7A88" w:rsidP="00DD7A88">
      <w:pPr>
        <w:shd w:val="clear" w:color="auto" w:fill="FFFFFF"/>
        <w:rPr>
          <w:color w:val="000000"/>
          <w:spacing w:val="-2"/>
        </w:rPr>
      </w:pPr>
    </w:p>
    <w:p w:rsidR="00DD7A88" w:rsidRPr="00F87301" w:rsidRDefault="00DD7A88" w:rsidP="00DD7A88">
      <w:pPr>
        <w:shd w:val="clear" w:color="auto" w:fill="FFFFFF"/>
        <w:rPr>
          <w:color w:val="000000"/>
          <w:spacing w:val="-2"/>
        </w:rPr>
      </w:pPr>
      <w:r w:rsidRPr="00F87301">
        <w:rPr>
          <w:color w:val="000000"/>
          <w:spacing w:val="-2"/>
        </w:rPr>
        <w:t xml:space="preserve">Разработчик: преподаватель ГБПОУ «ЧГПК» </w:t>
      </w:r>
      <w:proofErr w:type="spellStart"/>
      <w:r w:rsidRPr="00F87301">
        <w:rPr>
          <w:color w:val="000000"/>
          <w:spacing w:val="-2"/>
        </w:rPr>
        <w:t>Науразова</w:t>
      </w:r>
      <w:proofErr w:type="spellEnd"/>
      <w:r w:rsidRPr="00F87301">
        <w:rPr>
          <w:color w:val="000000"/>
          <w:spacing w:val="-2"/>
        </w:rPr>
        <w:t xml:space="preserve"> Лариса </w:t>
      </w:r>
      <w:proofErr w:type="spellStart"/>
      <w:r w:rsidRPr="00F87301">
        <w:rPr>
          <w:color w:val="000000"/>
          <w:spacing w:val="-2"/>
        </w:rPr>
        <w:t>Амовна</w:t>
      </w:r>
      <w:proofErr w:type="spellEnd"/>
    </w:p>
    <w:p w:rsidR="00DD7A88" w:rsidRPr="00F87301" w:rsidRDefault="00DD7A88" w:rsidP="00DD7A88">
      <w:pPr>
        <w:shd w:val="clear" w:color="auto" w:fill="FFFFFF"/>
        <w:spacing w:line="360" w:lineRule="auto"/>
        <w:rPr>
          <w:color w:val="000000"/>
          <w:spacing w:val="-2"/>
          <w:u w:val="single"/>
        </w:rPr>
      </w:pPr>
    </w:p>
    <w:p w:rsidR="00DD7A88" w:rsidRDefault="00DD7A88" w:rsidP="00DD7A88">
      <w:pPr>
        <w:spacing w:after="200" w:line="276" w:lineRule="auto"/>
        <w:rPr>
          <w:sz w:val="28"/>
          <w:szCs w:val="28"/>
        </w:rPr>
      </w:pPr>
    </w:p>
    <w:p w:rsidR="00656299" w:rsidRPr="00656299" w:rsidRDefault="00656299" w:rsidP="00656299">
      <w:pPr>
        <w:ind w:left="103" w:right="142" w:hanging="10"/>
        <w:jc w:val="both"/>
        <w:rPr>
          <w:color w:val="000000"/>
          <w:szCs w:val="22"/>
        </w:rPr>
      </w:pPr>
      <w:r w:rsidRPr="00656299">
        <w:rPr>
          <w:color w:val="000000"/>
          <w:szCs w:val="22"/>
        </w:rPr>
        <w:t>РАСМОТРЕН И ОДОБРЕН                                         ПРИНЯТ</w:t>
      </w:r>
    </w:p>
    <w:p w:rsidR="00656299" w:rsidRPr="00656299" w:rsidRDefault="00656299" w:rsidP="00656299">
      <w:pPr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>на заседании ПЦК</w:t>
      </w:r>
    </w:p>
    <w:p w:rsidR="00656299" w:rsidRPr="00656299" w:rsidRDefault="00656299" w:rsidP="00656299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 xml:space="preserve">«ОГСЭ дисциплины» </w:t>
      </w:r>
      <w:r w:rsidRPr="00656299">
        <w:rPr>
          <w:color w:val="000000"/>
        </w:rPr>
        <w:tab/>
        <w:t xml:space="preserve">на заседании Педагогического </w:t>
      </w:r>
    </w:p>
    <w:p w:rsidR="00656299" w:rsidRPr="00656299" w:rsidRDefault="00656299" w:rsidP="00656299">
      <w:pPr>
        <w:tabs>
          <w:tab w:val="left" w:pos="5745"/>
        </w:tabs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>Протокол № 9 от 25.04.2023г.                                     совета ГБПОУ «ЧГПК»</w:t>
      </w:r>
    </w:p>
    <w:p w:rsidR="00656299" w:rsidRPr="00656299" w:rsidRDefault="00656299" w:rsidP="00656299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 xml:space="preserve">Председатель ПЦК </w:t>
      </w:r>
      <w:proofErr w:type="spellStart"/>
      <w:r w:rsidRPr="00656299">
        <w:rPr>
          <w:color w:val="000000"/>
        </w:rPr>
        <w:t>Уциева</w:t>
      </w:r>
      <w:proofErr w:type="spellEnd"/>
      <w:r w:rsidRPr="00656299">
        <w:rPr>
          <w:color w:val="000000"/>
        </w:rPr>
        <w:t xml:space="preserve"> З.А.</w:t>
      </w:r>
      <w:r w:rsidRPr="00656299">
        <w:rPr>
          <w:color w:val="000000"/>
        </w:rPr>
        <w:tab/>
        <w:t>Протокол № 7 от 26.04.2023г.</w:t>
      </w:r>
    </w:p>
    <w:p w:rsidR="00656299" w:rsidRPr="00656299" w:rsidRDefault="00656299" w:rsidP="00656299">
      <w:pPr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 xml:space="preserve"> </w:t>
      </w:r>
    </w:p>
    <w:p w:rsidR="00656299" w:rsidRPr="00656299" w:rsidRDefault="00656299" w:rsidP="00656299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56299" w:rsidRPr="00656299" w:rsidRDefault="00656299" w:rsidP="00656299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56299" w:rsidRPr="00656299" w:rsidRDefault="00007533" w:rsidP="00656299">
      <w:pPr>
        <w:shd w:val="clear" w:color="auto" w:fill="FFFFFF"/>
        <w:ind w:left="10" w:right="5" w:hanging="1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56299" w:rsidRPr="00656299" w:rsidRDefault="00656299" w:rsidP="006562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" w:line="360" w:lineRule="auto"/>
        <w:ind w:left="10" w:right="865" w:hanging="10"/>
        <w:jc w:val="both"/>
        <w:rPr>
          <w:color w:val="000000"/>
          <w:szCs w:val="22"/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right="865"/>
        <w:jc w:val="both"/>
        <w:rPr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A518E4" w:rsidRDefault="00A518E4" w:rsidP="00A518E4">
      <w:pPr>
        <w:shd w:val="clear" w:color="auto" w:fill="FFFFFF"/>
        <w:spacing w:after="150"/>
        <w:sectPr w:rsidR="00A518E4" w:rsidSect="00305C7D">
          <w:pgSz w:w="11906" w:h="16838"/>
          <w:pgMar w:top="1134" w:right="850" w:bottom="993" w:left="1701" w:header="708" w:footer="708" w:gutter="0"/>
          <w:pgNumType w:start="2"/>
          <w:cols w:space="708"/>
          <w:titlePg/>
          <w:docGrid w:linePitch="360"/>
        </w:sectPr>
      </w:pP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82564C" w:rsidRPr="00BA7B02" w:rsidTr="0049710B">
        <w:trPr>
          <w:trHeight w:val="416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6F6CA8" w:rsidP="006F6CA8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ОЦЕНОЧНЫХ СРЕДСТВ….</w:t>
            </w:r>
            <w:r w:rsidR="0082564C" w:rsidRPr="00BA7B02">
              <w:rPr>
                <w:rFonts w:eastAsia="Calibri"/>
                <w:caps/>
              </w:rPr>
              <w:t>...……………………</w:t>
            </w:r>
            <w:r w:rsidR="0082564C">
              <w:rPr>
                <w:rFonts w:eastAsia="Calibri"/>
                <w:caps/>
              </w:rPr>
              <w:t>…………….</w:t>
            </w:r>
            <w:r w:rsidR="0082564C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831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D6BEE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проверке……………………………...…………………………………………………...</w:t>
            </w:r>
          </w:p>
        </w:tc>
        <w:tc>
          <w:tcPr>
            <w:tcW w:w="655" w:type="dxa"/>
            <w:shd w:val="clear" w:color="auto" w:fill="auto"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</w:rPr>
            </w:pPr>
          </w:p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D6BEE">
              <w:rPr>
                <w:rFonts w:eastAsia="Calibri"/>
                <w:caps/>
              </w:rPr>
              <w:t>5</w:t>
            </w:r>
          </w:p>
        </w:tc>
      </w:tr>
      <w:tr w:rsidR="0082564C" w:rsidRPr="00BA7B02" w:rsidTr="0049710B">
        <w:trPr>
          <w:trHeight w:val="414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82564C" w:rsidRPr="00BD6BEE" w:rsidRDefault="00210F46" w:rsidP="006F6CA8">
            <w:pPr>
              <w:shd w:val="clear" w:color="auto" w:fill="FFFFFF"/>
              <w:spacing w:after="150"/>
              <w:jc w:val="center"/>
            </w:pPr>
            <w:r w:rsidRPr="00BD6BEE">
              <w:rPr>
                <w:rFonts w:eastAsia="Calibri"/>
                <w:caps/>
              </w:rPr>
              <w:t>оценка освоения учебной дисциплины (типовые задания</w:t>
            </w:r>
            <w:r w:rsidR="006F6CA8">
              <w:rPr>
                <w:rFonts w:eastAsia="Calibri"/>
                <w:caps/>
              </w:rPr>
              <w:t>)</w:t>
            </w:r>
            <w:r w:rsidR="0082564C" w:rsidRPr="00BD6BEE">
              <w:rPr>
                <w:rFonts w:eastAsia="Calibri"/>
              </w:rPr>
              <w:t>......</w:t>
            </w:r>
            <w:r w:rsidRPr="00BD6BEE">
              <w:rPr>
                <w:rFonts w:eastAsia="Calibri"/>
              </w:rPr>
              <w:t>......</w:t>
            </w:r>
          </w:p>
        </w:tc>
        <w:tc>
          <w:tcPr>
            <w:tcW w:w="655" w:type="dxa"/>
            <w:shd w:val="clear" w:color="auto" w:fill="auto"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</w:rPr>
            </w:pPr>
            <w:r w:rsidRPr="00BD6BEE">
              <w:rPr>
                <w:rFonts w:eastAsia="Calibri"/>
                <w:caps/>
              </w:rPr>
              <w:t>7</w:t>
            </w:r>
          </w:p>
        </w:tc>
      </w:tr>
      <w:tr w:rsidR="0082564C" w:rsidRPr="00BA7B02" w:rsidTr="0049710B">
        <w:trPr>
          <w:trHeight w:val="497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6F6CA8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</w:rPr>
              <w:t>КОНТРОЛЬНО-ОЦЕНОЧНЫЕ МАТЕРИАЛЫ ДЛЯ ИТОГОВОЙ АТТЕСТАЦИИ ПО УЧЕБНОЙ ДИСЦИПЛИНЕ…………………………………………</w:t>
            </w:r>
            <w:r w:rsidR="00210F46">
              <w:rPr>
                <w:rFonts w:eastAsia="Calibri"/>
              </w:rPr>
              <w:t>………...</w:t>
            </w:r>
            <w:r w:rsidR="0082564C" w:rsidRPr="00BA7B02">
              <w:rPr>
                <w:rFonts w:eastAsia="Calibri"/>
                <w:caps/>
              </w:rPr>
              <w:t>…</w:t>
            </w:r>
            <w:r w:rsidR="0082564C">
              <w:rPr>
                <w:rFonts w:eastAsia="Calibri"/>
                <w:caps/>
              </w:rPr>
              <w:t>……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210F46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14</w:t>
            </w:r>
          </w:p>
        </w:tc>
      </w:tr>
    </w:tbl>
    <w:p w:rsidR="0082564C" w:rsidRPr="00BA7B02" w:rsidRDefault="0082564C" w:rsidP="0082564C">
      <w:pPr>
        <w:shd w:val="clear" w:color="auto" w:fill="FFFFFF"/>
        <w:spacing w:after="16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82564C" w:rsidRPr="00BA7B02" w:rsidRDefault="00A518E4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lastRenderedPageBreak/>
        <w:t xml:space="preserve">1.  </w:t>
      </w:r>
      <w:r w:rsidR="006F6CA8">
        <w:rPr>
          <w:b/>
        </w:rPr>
        <w:t>ПАСПОРТ</w:t>
      </w:r>
      <w:r w:rsidR="0082564C" w:rsidRPr="00BA7B02">
        <w:rPr>
          <w:b/>
        </w:rPr>
        <w:t xml:space="preserve"> </w:t>
      </w:r>
      <w:r w:rsidR="006F6CA8">
        <w:rPr>
          <w:b/>
        </w:rPr>
        <w:t>ФОНДА ОЦЕНОЧНЫХ СРЕДСТВ</w:t>
      </w:r>
    </w:p>
    <w:p w:rsidR="0082564C" w:rsidRPr="00BA7B02" w:rsidRDefault="006F6CA8" w:rsidP="0082564C">
      <w:pPr>
        <w:spacing w:line="360" w:lineRule="auto"/>
        <w:ind w:firstLine="708"/>
        <w:jc w:val="both"/>
      </w:pPr>
      <w:r>
        <w:t xml:space="preserve">1.1. </w:t>
      </w:r>
      <w:r w:rsidR="0082564C" w:rsidRPr="00BA7B02">
        <w:t>Фонд оценочных средств</w:t>
      </w:r>
      <w:r w:rsidR="0082564C" w:rsidRPr="00BA7B02">
        <w:rPr>
          <w:b/>
        </w:rPr>
        <w:t xml:space="preserve"> </w:t>
      </w:r>
      <w:r w:rsidR="0082564C" w:rsidRPr="00BA7B02">
        <w:t>предназначен для проверки результатов освоения основного вида деятельности (ВПД)</w:t>
      </w:r>
      <w:r w:rsidR="0082564C" w:rsidRPr="00BA7B02">
        <w:rPr>
          <w:b/>
        </w:rPr>
        <w:t xml:space="preserve"> </w:t>
      </w:r>
      <w:r w:rsidR="0082564C" w:rsidRPr="00E81646">
        <w:t>Осуществление интеграции программных модулей</w:t>
      </w:r>
      <w:r w:rsidR="0082564C" w:rsidRPr="00BA7B02">
        <w:t xml:space="preserve"> и составляющих его профессиональных и общих компетенций</w:t>
      </w:r>
      <w:r w:rsidR="0082564C" w:rsidRPr="00BA7B02">
        <w:rPr>
          <w:b/>
        </w:rPr>
        <w:t xml:space="preserve">, </w:t>
      </w:r>
      <w:r w:rsidR="0082564C" w:rsidRPr="00BA7B02">
        <w:t>основной</w:t>
      </w:r>
      <w:r w:rsidR="0082564C" w:rsidRPr="00BA7B02">
        <w:rPr>
          <w:b/>
        </w:rPr>
        <w:t xml:space="preserve"> </w:t>
      </w:r>
      <w:r w:rsidR="0082564C"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Форма проведения экзамена </w:t>
      </w:r>
      <w:r w:rsidRPr="009F40C2">
        <w:t>- выполнение заданий и анализ материалов портфолио.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3D1407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A3331B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6D4F74">
        <w:t xml:space="preserve"> заданий на </w:t>
      </w:r>
      <w:r w:rsidR="00A3331B" w:rsidRPr="006D4F74">
        <w:t>дифференцированном зачете</w:t>
      </w:r>
      <w:r w:rsidRPr="006D4F74">
        <w:t xml:space="preserve"> и оценки материалов портфолио: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B73F8E">
        <w:t>ОП.10</w:t>
      </w:r>
      <w:r w:rsidR="002B31F9">
        <w:t xml:space="preserve"> </w:t>
      </w:r>
    </w:p>
    <w:p w:rsidR="0082564C" w:rsidRPr="0082564C" w:rsidRDefault="0082564C" w:rsidP="0082564C"/>
    <w:tbl>
      <w:tblPr>
        <w:tblW w:w="493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73"/>
        <w:gridCol w:w="6300"/>
        <w:gridCol w:w="1656"/>
      </w:tblGrid>
      <w:tr w:rsidR="0082564C" w:rsidRPr="0082564C" w:rsidTr="00A3331B">
        <w:trPr>
          <w:trHeight w:val="354"/>
        </w:trPr>
        <w:tc>
          <w:tcPr>
            <w:tcW w:w="690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1.1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</w:pPr>
            <w:r>
              <w:t>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1.2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</w:pPr>
            <w: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9B4691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1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.4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  <w:rPr>
                <w:bCs/>
              </w:rPr>
            </w:pPr>
            <w:r>
              <w:t>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      </w:r>
            <w:r w:rsidR="00B73F8E" w:rsidRPr="008065DF">
              <w:t>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A3331B" w:rsidP="009B4691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2</w:t>
            </w:r>
            <w:r w:rsidR="00B73F8E" w:rsidRPr="008065DF">
              <w:rPr>
                <w:rFonts w:eastAsia="WenQuanYi Micro Hei"/>
                <w:kern w:val="1"/>
                <w:lang w:eastAsia="zh-CN" w:bidi="hi-IN"/>
              </w:rPr>
              <w:t>.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3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 xml:space="preserve">Осуществлять разработку </w:t>
            </w:r>
            <w:r w:rsidRPr="008065DF">
              <w:rPr>
                <w:bCs/>
              </w:rPr>
              <w:t>тестовых наборов и тестовых сценариев.</w:t>
            </w:r>
            <w:r w:rsidR="009B4691">
              <w:t xml:space="preserve"> Применять методики тестирования разрабатываемых приложений.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1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Понимать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сущность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социальную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значимость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своей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будущей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проявлять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ней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устойчивый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интерес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lastRenderedPageBreak/>
              <w:t>Задания</w:t>
            </w:r>
            <w:r w:rsidRPr="0082564C">
              <w:t>,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ОК 2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собственную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методы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способы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качество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3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Решать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проблемы,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риски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принимать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нестандартных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ситуациях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4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Осуществлять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поиск,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анализ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оценку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необходимой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постановки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5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Использовать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информационно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noBreakHyphen/>
              <w:t>коммуникационные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совершенствования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6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Работать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коллективе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команде,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обеспечивать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её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сплочение,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общаться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коллегами,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руководством,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потребителями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7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Ставить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цели,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мотивировать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подчинённых,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контролировать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работу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принятием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на себя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ответственности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 результат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заданий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8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Самостоятельно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заниматься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самообразованием,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осознанно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планировать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повышение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квалификации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 xml:space="preserve"> 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9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Быть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готовым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смене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 w:rsidR="00A3331B">
        <w:t>ппы, название ОП</w:t>
      </w:r>
      <w:r w:rsidRPr="00BA7B02">
        <w:t>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3B701C">
      <w:pPr>
        <w:spacing w:line="360" w:lineRule="auto"/>
        <w:rPr>
          <w:b/>
          <w:bCs/>
        </w:rPr>
      </w:pPr>
      <w:r w:rsidRPr="0082564C">
        <w:rPr>
          <w:b/>
          <w:bCs/>
        </w:rPr>
        <w:lastRenderedPageBreak/>
        <w:t>2.2. Форма аттестационного листа по производственной практике</w:t>
      </w:r>
    </w:p>
    <w:p w:rsidR="0082564C" w:rsidRPr="0082564C" w:rsidRDefault="0082564C" w:rsidP="003B701C">
      <w:pPr>
        <w:spacing w:line="360" w:lineRule="auto"/>
      </w:pPr>
      <w:r w:rsidRPr="0082564C">
        <w:rPr>
          <w:b/>
        </w:rPr>
        <w:t xml:space="preserve">АТТЕСТАЦИОННЫЙ ЛИСТ </w:t>
      </w:r>
    </w:p>
    <w:p w:rsidR="0082564C" w:rsidRPr="0082564C" w:rsidRDefault="0082564C" w:rsidP="003B701C">
      <w:pPr>
        <w:spacing w:line="360" w:lineRule="auto"/>
      </w:pPr>
    </w:p>
    <w:p w:rsidR="0082564C" w:rsidRPr="0082564C" w:rsidRDefault="0082564C" w:rsidP="008F4F99">
      <w:pPr>
        <w:spacing w:line="360" w:lineRule="auto"/>
      </w:pPr>
      <w:r w:rsidRPr="0082564C">
        <w:t>1. ФИО студента 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 xml:space="preserve">№ группы  </w:t>
      </w:r>
    </w:p>
    <w:p w:rsidR="0082564C" w:rsidRPr="0082564C" w:rsidRDefault="0082564C" w:rsidP="008F4F99">
      <w:pPr>
        <w:spacing w:line="360" w:lineRule="auto"/>
      </w:pPr>
      <w:r w:rsidRPr="0082564C">
        <w:t xml:space="preserve">Специальность  </w:t>
      </w:r>
    </w:p>
    <w:p w:rsidR="0082564C" w:rsidRPr="0082564C" w:rsidRDefault="0082564C" w:rsidP="008F4F99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8F4F99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82564C" w:rsidRPr="0082564C" w:rsidRDefault="003B701C" w:rsidP="008F4F99">
      <w:pPr>
        <w:spacing w:line="360" w:lineRule="auto"/>
      </w:pPr>
      <w:r>
        <w:t>ОП. ____</w:t>
      </w:r>
      <w:r w:rsidR="002B31F9">
        <w:t xml:space="preserve"> </w:t>
      </w:r>
      <w:r w:rsidR="0082564C" w:rsidRPr="0082564C">
        <w:t xml:space="preserve">    </w:t>
      </w:r>
      <w:r>
        <w:rPr>
          <w:b/>
          <w:i/>
        </w:rPr>
        <w:t>______</w:t>
      </w:r>
      <w:r w:rsidR="0082564C" w:rsidRPr="0082564C">
        <w:t xml:space="preserve"> </w:t>
      </w:r>
      <w:r w:rsidRPr="0082564C">
        <w:rPr>
          <w:b/>
          <w:i/>
        </w:rPr>
        <w:t>семестр</w:t>
      </w:r>
      <w:r w:rsidRPr="0082564C">
        <w:t xml:space="preserve"> (</w:t>
      </w:r>
      <w:r>
        <w:rPr>
          <w:b/>
          <w:i/>
        </w:rPr>
        <w:t>_______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8F4F99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82564C" w:rsidRPr="0082564C" w:rsidRDefault="0082564C" w:rsidP="008F4F99">
      <w:pPr>
        <w:spacing w:line="360" w:lineRule="auto"/>
      </w:pPr>
      <w:r w:rsidRPr="0082564C">
        <w:t>...</w:t>
      </w:r>
    </w:p>
    <w:p w:rsidR="0082564C" w:rsidRPr="0082564C" w:rsidRDefault="0082564C" w:rsidP="008F4F99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___________________________________</w:t>
      </w:r>
      <w:r w:rsidR="003B701C">
        <w:t>____________________________________</w:t>
      </w:r>
      <w:r w:rsidRPr="0082564C">
        <w:t>______</w:t>
      </w:r>
    </w:p>
    <w:p w:rsidR="0082564C" w:rsidRPr="0082564C" w:rsidRDefault="0082564C" w:rsidP="008F4F99">
      <w:pPr>
        <w:spacing w:line="360" w:lineRule="auto"/>
      </w:pPr>
      <w:r w:rsidRPr="0082564C">
        <w:t>_________________________________________________</w:t>
      </w:r>
      <w:r w:rsidR="003B701C">
        <w:t>____________________________</w:t>
      </w:r>
      <w:r w:rsidRPr="0082564C">
        <w:t xml:space="preserve"> </w:t>
      </w:r>
    </w:p>
    <w:p w:rsidR="0082564C" w:rsidRPr="0082564C" w:rsidRDefault="0082564C" w:rsidP="008F4F99">
      <w:pPr>
        <w:spacing w:line="360" w:lineRule="auto"/>
      </w:pPr>
      <w:r w:rsidRPr="0082564C">
        <w:t>6. Характеристика на студента _____________________________</w:t>
      </w:r>
      <w:r w:rsidR="003B701C">
        <w:t>____________________________</w:t>
      </w:r>
      <w:r w:rsidRPr="0082564C">
        <w:t>____________________</w:t>
      </w:r>
    </w:p>
    <w:p w:rsidR="0082564C" w:rsidRPr="0082564C" w:rsidRDefault="0082564C" w:rsidP="008F4F99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>7. Оценка за выполнение работ ________________________________________</w:t>
      </w:r>
      <w:r w:rsidR="003B701C">
        <w:t>_</w:t>
      </w:r>
      <w:r w:rsidRPr="0082564C">
        <w:t>_________</w:t>
      </w:r>
    </w:p>
    <w:p w:rsidR="0082564C" w:rsidRPr="0082564C" w:rsidRDefault="0082564C" w:rsidP="008F4F99">
      <w:pPr>
        <w:spacing w:line="360" w:lineRule="auto"/>
      </w:pPr>
    </w:p>
    <w:p w:rsidR="0082564C" w:rsidRPr="0082564C" w:rsidRDefault="0082564C" w:rsidP="008F4F99">
      <w:pPr>
        <w:spacing w:line="360" w:lineRule="auto"/>
      </w:pPr>
      <w:r w:rsidRPr="0082564C">
        <w:t xml:space="preserve">Руководитель практики от организации                        </w:t>
      </w:r>
    </w:p>
    <w:p w:rsidR="0082564C" w:rsidRPr="0082564C" w:rsidRDefault="0082564C" w:rsidP="008F4F99">
      <w:pPr>
        <w:spacing w:line="360" w:lineRule="auto"/>
      </w:pPr>
      <w:r w:rsidRPr="0082564C">
        <w:t xml:space="preserve">Руководитель практики от техникума                       </w:t>
      </w:r>
    </w:p>
    <w:p w:rsidR="0082564C" w:rsidRPr="0082564C" w:rsidRDefault="0082564C" w:rsidP="008F4F99">
      <w:pPr>
        <w:spacing w:line="360" w:lineRule="auto"/>
      </w:pPr>
      <w:r w:rsidRPr="0082564C">
        <w:t>«__</w:t>
      </w:r>
      <w:r w:rsidR="008F4F99" w:rsidRPr="0082564C">
        <w:t>_» _</w:t>
      </w:r>
      <w:r w:rsidRPr="0082564C">
        <w:t>_________</w:t>
      </w:r>
      <w:r w:rsidR="008F4F99">
        <w:t>_ 20_____</w:t>
      </w:r>
      <w:r w:rsidRPr="0082564C">
        <w:t>г.</w:t>
      </w:r>
    </w:p>
    <w:p w:rsidR="0082564C" w:rsidRDefault="0082564C" w:rsidP="008F4F99">
      <w:pPr>
        <w:spacing w:line="360" w:lineRule="auto"/>
      </w:pPr>
    </w:p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6103F2" w:rsidRPr="00BA7B02" w:rsidRDefault="00210F46" w:rsidP="00A518E4">
      <w:pPr>
        <w:spacing w:line="360" w:lineRule="auto"/>
        <w:rPr>
          <w:b/>
        </w:rPr>
      </w:pPr>
      <w:r>
        <w:rPr>
          <w:b/>
        </w:rPr>
        <w:lastRenderedPageBreak/>
        <w:t>3</w:t>
      </w:r>
      <w:r w:rsidR="006103F2" w:rsidRPr="00BA7B02">
        <w:rPr>
          <w:b/>
        </w:rPr>
        <w:t xml:space="preserve">. </w:t>
      </w:r>
      <w:r w:rsidR="00A518E4" w:rsidRPr="00A518E4">
        <w:rPr>
          <w:rFonts w:eastAsia="Calibri"/>
          <w:b/>
          <w:caps/>
        </w:rPr>
        <w:t>оценка освоения учебной дисциплины (типовые задания)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Default="006103F2" w:rsidP="009B4691">
      <w:pPr>
        <w:pStyle w:val="a6"/>
        <w:spacing w:after="0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9B4691">
        <w:rPr>
          <w:rFonts w:ascii="Times New Roman" w:hAnsi="Times New Roman"/>
          <w:b/>
          <w:sz w:val="22"/>
          <w:szCs w:val="22"/>
        </w:rPr>
        <w:t>ЕН</w:t>
      </w:r>
      <w:r w:rsidR="00BD6BEE">
        <w:rPr>
          <w:rFonts w:ascii="Times New Roman" w:hAnsi="Times New Roman"/>
          <w:b/>
          <w:sz w:val="22"/>
          <w:szCs w:val="22"/>
        </w:rPr>
        <w:t>.</w:t>
      </w:r>
      <w:r w:rsidR="009B4691">
        <w:rPr>
          <w:rFonts w:ascii="Times New Roman" w:hAnsi="Times New Roman"/>
          <w:b/>
          <w:sz w:val="22"/>
          <w:szCs w:val="22"/>
        </w:rPr>
        <w:t xml:space="preserve"> </w:t>
      </w:r>
      <w:r w:rsidR="00BD6BEE">
        <w:rPr>
          <w:rFonts w:ascii="Times New Roman" w:hAnsi="Times New Roman"/>
          <w:b/>
          <w:sz w:val="22"/>
          <w:szCs w:val="22"/>
        </w:rPr>
        <w:t>03. теория</w:t>
      </w:r>
      <w:r w:rsidR="009B4691" w:rsidRPr="009B4691">
        <w:rPr>
          <w:rFonts w:ascii="Times New Roman" w:hAnsi="Times New Roman"/>
          <w:b/>
          <w:sz w:val="22"/>
          <w:szCs w:val="22"/>
        </w:rPr>
        <w:t xml:space="preserve"> вероятностей и математическая статистика</w:t>
      </w:r>
    </w:p>
    <w:p w:rsidR="00E706FF" w:rsidRPr="00E706FF" w:rsidRDefault="00E706FF" w:rsidP="00E706FF"/>
    <w:p w:rsidR="00482274" w:rsidRDefault="00482274" w:rsidP="00E706FF">
      <w:pPr>
        <w:pStyle w:val="a3"/>
        <w:numPr>
          <w:ilvl w:val="1"/>
          <w:numId w:val="2"/>
        </w:numPr>
        <w:jc w:val="center"/>
        <w:rPr>
          <w:rFonts w:asciiTheme="majorBidi" w:hAnsiTheme="majorBidi" w:cstheme="majorBidi"/>
          <w:b/>
          <w:sz w:val="24"/>
          <w:szCs w:val="24"/>
        </w:rPr>
      </w:pPr>
      <w:r w:rsidRPr="00E706FF">
        <w:rPr>
          <w:rFonts w:asciiTheme="majorBidi" w:hAnsiTheme="majorBidi" w:cstheme="majorBidi"/>
          <w:b/>
          <w:sz w:val="24"/>
          <w:szCs w:val="24"/>
        </w:rPr>
        <w:t>Устный опрос</w:t>
      </w:r>
    </w:p>
    <w:p w:rsidR="00A87CA4" w:rsidRPr="00E706FF" w:rsidRDefault="00A87CA4" w:rsidP="00A87CA4">
      <w:pPr>
        <w:pStyle w:val="a3"/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Упорядоченные выборки (размещения). Перестановки 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Постановка задачи локализации корней.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Неупорядоченные выборки (сочетания)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Случайные события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Классическое определение вероятностей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Формула полной </w:t>
      </w:r>
      <w:r w:rsidR="00BD6BEE"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вероятности.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sz w:val="24"/>
          <w:szCs w:val="24"/>
          <w:lang w:eastAsia="ru-RU"/>
        </w:rPr>
        <w:t>Формула Байеса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. 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sz w:val="24"/>
          <w:szCs w:val="24"/>
          <w:lang w:eastAsia="ru-RU"/>
        </w:rPr>
        <w:t>Вычисление вероятностей сложных событий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Схемы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Формула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Вычисление вероятностей событий в схеме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. 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Дискретная случайная величина</w:t>
      </w:r>
      <w:r w:rsidR="00E706FF" w:rsidRPr="00AD69DA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Pr="00E706FF" w:rsidRDefault="00AD69DA" w:rsidP="00AD69DA">
      <w:pPr>
        <w:pStyle w:val="a3"/>
        <w:numPr>
          <w:ilvl w:val="0"/>
          <w:numId w:val="14"/>
        </w:numPr>
        <w:rPr>
          <w:b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Графическое изображение распределения ДСВ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Подсчёт числа комбинаций 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Вычисление вероятностей с использованием формул комбинаторики </w:t>
      </w:r>
    </w:p>
    <w:p w:rsidR="00AD69DA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Вычисление вероятностей сложных событий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Построение закона распределения и функция распределения ДСВ</w:t>
      </w:r>
      <w:r w:rsidR="007C36B5" w:rsidRPr="007C36B5">
        <w:rPr>
          <w:rFonts w:ascii="Times New Roman" w:hAnsi="Times New Roman"/>
          <w:bCs/>
          <w:sz w:val="24"/>
        </w:rPr>
        <w:t xml:space="preserve">. 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Вычисление числовых характеристик НСВ</w:t>
      </w:r>
      <w:r w:rsidR="007C36B5" w:rsidRPr="007C36B5">
        <w:rPr>
          <w:rFonts w:ascii="Times New Roman" w:hAnsi="Times New Roman"/>
          <w:bCs/>
          <w:sz w:val="24"/>
        </w:rPr>
        <w:t>.</w:t>
      </w:r>
    </w:p>
    <w:p w:rsidR="00AD69DA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Построение эмпирической функции распределения </w:t>
      </w:r>
    </w:p>
    <w:p w:rsidR="00107F54" w:rsidRPr="001F629F" w:rsidRDefault="001F629F" w:rsidP="001F629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1F629F">
        <w:rPr>
          <w:rFonts w:ascii="Times New Roman" w:hAnsi="Times New Roman"/>
          <w:bCs/>
          <w:sz w:val="24"/>
        </w:rPr>
        <w:t>Вычисление числовых характеристик выборки.</w:t>
      </w:r>
    </w:p>
    <w:p w:rsidR="00107F54" w:rsidRDefault="00107F54" w:rsidP="00107F54">
      <w:pPr>
        <w:jc w:val="center"/>
        <w:rPr>
          <w:b/>
        </w:rPr>
      </w:pPr>
      <w:r>
        <w:rPr>
          <w:b/>
        </w:rPr>
        <w:lastRenderedPageBreak/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Непосредственный подсчет вероятностей</w:t>
      </w: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Зависимые и независимые события</w:t>
      </w: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Правила сложения и произведения частот</w:t>
      </w:r>
    </w:p>
    <w:p w:rsidR="00A87CA4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Дискретная случайная величина.</w:t>
      </w:r>
    </w:p>
    <w:p w:rsidR="00A87CA4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 xml:space="preserve">Числовые характеристики случайной </w:t>
      </w:r>
      <w:r w:rsidR="00305C7D" w:rsidRPr="001F629F">
        <w:rPr>
          <w:rFonts w:asciiTheme="majorBidi" w:eastAsia="PMingLiU" w:hAnsiTheme="majorBidi" w:cstheme="majorBidi"/>
          <w:sz w:val="24"/>
          <w:szCs w:val="24"/>
        </w:rPr>
        <w:t>величины.</w:t>
      </w:r>
    </w:p>
    <w:p w:rsid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Законы распределения случайной величины.</w:t>
      </w:r>
    </w:p>
    <w:p w:rsidR="001F629F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Законы распределения не</w:t>
      </w:r>
      <w:r w:rsidR="00305C7D">
        <w:rPr>
          <w:rFonts w:asciiTheme="majorBidi" w:eastAsia="PMingLiU" w:hAnsiTheme="majorBidi" w:cstheme="majorBidi"/>
          <w:sz w:val="24"/>
          <w:szCs w:val="24"/>
        </w:rPr>
        <w:t>прерывной случайно</w:t>
      </w:r>
      <w:r w:rsidRPr="001F629F">
        <w:rPr>
          <w:rFonts w:asciiTheme="majorBidi" w:eastAsia="PMingLiU" w:hAnsiTheme="majorBidi" w:cstheme="majorBidi"/>
          <w:sz w:val="24"/>
          <w:szCs w:val="24"/>
        </w:rPr>
        <w:t>й величины.</w:t>
      </w:r>
    </w:p>
    <w:p w:rsidR="00A87CA4" w:rsidRPr="00107F54" w:rsidRDefault="00A87CA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305C7D" w:rsidRPr="00107F54">
        <w:rPr>
          <w:color w:val="000000"/>
          <w:sz w:val="22"/>
          <w:szCs w:val="20"/>
        </w:rPr>
        <w:t>20 мин.</w:t>
      </w:r>
    </w:p>
    <w:p w:rsidR="00060888" w:rsidRPr="00201FCE" w:rsidRDefault="00107F54" w:rsidP="00201FCE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</w:t>
      </w:r>
      <w:r w:rsidR="00201FCE">
        <w:rPr>
          <w:color w:val="000000"/>
          <w:sz w:val="22"/>
          <w:szCs w:val="20"/>
        </w:rPr>
        <w:t>чень объектов контроля и оценки</w:t>
      </w:r>
    </w:p>
    <w:p w:rsidR="00B91CC0" w:rsidRDefault="00B91CC0" w:rsidP="00060888">
      <w:pPr>
        <w:spacing w:line="276" w:lineRule="auto"/>
        <w:jc w:val="center"/>
        <w:rPr>
          <w:b/>
          <w:sz w:val="28"/>
          <w:szCs w:val="28"/>
        </w:rPr>
      </w:pPr>
    </w:p>
    <w:p w:rsidR="00B91CC0" w:rsidRDefault="00B91CC0" w:rsidP="00AF77E5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1.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Стрелок производит три выстрела по мишени. Вероятность попадания в мишень при каждом выстреле равна 0,4. За каждое попадание стрелку засчитывается 5 очков. Построить ряд распределения числа выбитых очков. Построить многоугольник распределения.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2.В связке из 3 ключей только один ключ 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подходит к двери. Ключи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перебирают до тех пор, пока не отыщется подходящий ключ. Построить закон распределения для случайной величины –числа перепробованных ключей.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3. В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денежной лотерее выпущено 100 билетов. Разыгрывается один выигрыш в 50 рублей и десять выигрышей по 1 руб. Найти закон распределения случайной величины Х –стоимости возможного выигрыша для владельца одного лотерейного билета.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4. Монета брошена 2 раза. Написать в виде таблицы закон распределения случайной величины Х –числа выпадений «герба».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5. Завод отправил на базу 5000 доброкачественных изделий. Вероятность того, что в пути изделие повредится, равно 0,0002. Найти вероятность того, что на 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базу прибудут 3 негодных изделия.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3) Практическое занятие No5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1)Текст задания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201FCE" w:rsidP="00201FCE">
      <w:pPr>
        <w:rPr>
          <w:sz w:val="28"/>
          <w:szCs w:val="28"/>
        </w:rPr>
      </w:pPr>
      <w:r>
        <w:rPr>
          <w:sz w:val="28"/>
          <w:szCs w:val="28"/>
        </w:rPr>
        <w:t>Задача 6</w:t>
      </w:r>
      <w:r w:rsidR="00AF77E5" w:rsidRPr="00AF77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F77E5" w:rsidRPr="00AF77E5">
        <w:rPr>
          <w:sz w:val="28"/>
          <w:szCs w:val="28"/>
        </w:rPr>
        <w:t>Случайная величина Х</w:t>
      </w:r>
      <w:r>
        <w:rPr>
          <w:sz w:val="28"/>
          <w:szCs w:val="28"/>
        </w:rPr>
        <w:t xml:space="preserve"> </w:t>
      </w:r>
      <w:r w:rsidR="00AF77E5" w:rsidRPr="00AF77E5">
        <w:rPr>
          <w:sz w:val="28"/>
          <w:szCs w:val="28"/>
        </w:rPr>
        <w:t>задана функцией распределения</w:t>
      </w:r>
      <w:r w:rsidR="0003732E">
        <w:rPr>
          <w:sz w:val="28"/>
          <w:szCs w:val="28"/>
        </w:rPr>
        <w:t xml:space="preserve"> </w:t>
      </w:r>
      <w:proofErr w:type="gramStart"/>
      <w:r w:rsidR="00AF77E5" w:rsidRPr="00AF77E5">
        <w:rPr>
          <w:sz w:val="28"/>
          <w:szCs w:val="28"/>
        </w:rPr>
        <w:t>(){</w:t>
      </w:r>
      <w:proofErr w:type="gramEnd"/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Найти вероятность того, что в результате испытания Х</w:t>
      </w:r>
      <w:r w:rsidR="00201FCE">
        <w:rPr>
          <w:sz w:val="28"/>
          <w:szCs w:val="28"/>
        </w:rPr>
        <w:t xml:space="preserve"> примет значение,</w:t>
      </w:r>
      <w:r w:rsidR="00201FCE" w:rsidRPr="00AF77E5">
        <w:rPr>
          <w:sz w:val="28"/>
          <w:szCs w:val="28"/>
        </w:rPr>
        <w:t xml:space="preserve"> принадлежащее</w:t>
      </w:r>
      <w:r w:rsidRPr="00AF77E5">
        <w:rPr>
          <w:sz w:val="28"/>
          <w:szCs w:val="28"/>
        </w:rPr>
        <w:t xml:space="preserve"> интервалу 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lastRenderedPageBreak/>
        <w:t xml:space="preserve">Задача </w:t>
      </w:r>
      <w:r w:rsidR="00201FCE">
        <w:rPr>
          <w:sz w:val="28"/>
          <w:szCs w:val="28"/>
        </w:rPr>
        <w:t>7</w:t>
      </w:r>
      <w:r w:rsidRPr="00AF77E5">
        <w:rPr>
          <w:sz w:val="28"/>
          <w:szCs w:val="28"/>
        </w:rPr>
        <w:t xml:space="preserve">. Дискретная случайная величина </w:t>
      </w:r>
      <w:r w:rsidR="005E4F0F">
        <w:rPr>
          <w:sz w:val="28"/>
          <w:szCs w:val="28"/>
        </w:rPr>
        <w:t xml:space="preserve">задана законом распределения. </w:t>
      </w:r>
      <w:r w:rsidRPr="00AF77E5">
        <w:rPr>
          <w:sz w:val="28"/>
          <w:szCs w:val="28"/>
        </w:rPr>
        <w:t>Найти функцию распределения и вычертить ее график.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1               4              8           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0,3            0,1           0,6     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201FCE" w:rsidP="005E4F0F">
      <w:pPr>
        <w:rPr>
          <w:sz w:val="28"/>
          <w:szCs w:val="28"/>
        </w:rPr>
      </w:pPr>
      <w:r>
        <w:rPr>
          <w:sz w:val="28"/>
          <w:szCs w:val="28"/>
        </w:rPr>
        <w:t xml:space="preserve">Задача 8. </w:t>
      </w:r>
      <w:r w:rsidR="00AF77E5" w:rsidRPr="00AF77E5">
        <w:rPr>
          <w:sz w:val="28"/>
          <w:szCs w:val="28"/>
        </w:rPr>
        <w:t>Задана плотность вероятности случайной величины ()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{Найти вероятность того, что в результате испытания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примет значение, принадлежащее интервалу </w:t>
      </w:r>
    </w:p>
    <w:p w:rsidR="005E4F0F" w:rsidRDefault="005E4F0F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</w:t>
      </w:r>
      <w:r w:rsidR="00201FCE">
        <w:rPr>
          <w:sz w:val="28"/>
          <w:szCs w:val="28"/>
        </w:rPr>
        <w:t>9</w:t>
      </w:r>
      <w:r w:rsidR="00201FCE" w:rsidRPr="00AF77E5">
        <w:rPr>
          <w:sz w:val="28"/>
          <w:szCs w:val="28"/>
        </w:rPr>
        <w:t>. Найти</w:t>
      </w:r>
      <w:r w:rsidRPr="00AF77E5">
        <w:rPr>
          <w:sz w:val="28"/>
          <w:szCs w:val="28"/>
        </w:rPr>
        <w:t xml:space="preserve"> функцию ра</w:t>
      </w:r>
      <w:r w:rsidR="00201FCE">
        <w:rPr>
          <w:sz w:val="28"/>
          <w:szCs w:val="28"/>
        </w:rPr>
        <w:t xml:space="preserve">спределения по данной плотности </w:t>
      </w:r>
      <w:r w:rsidRPr="00AF77E5">
        <w:rPr>
          <w:sz w:val="28"/>
          <w:szCs w:val="28"/>
        </w:rPr>
        <w:t>распределения</w:t>
      </w:r>
      <w:r w:rsidR="00201FCE">
        <w:rPr>
          <w:sz w:val="28"/>
          <w:szCs w:val="28"/>
        </w:rPr>
        <w:t xml:space="preserve"> </w:t>
      </w:r>
      <w:r w:rsidR="000C7480" w:rsidRPr="00AF77E5">
        <w:rPr>
          <w:sz w:val="28"/>
          <w:szCs w:val="28"/>
        </w:rPr>
        <w:t>построить</w:t>
      </w:r>
      <w:r w:rsidRPr="00AF77E5">
        <w:rPr>
          <w:sz w:val="28"/>
          <w:szCs w:val="28"/>
        </w:rPr>
        <w:t xml:space="preserve"> график найденной функции.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3) Ключ к практическому занятию No510,52</w:t>
      </w:r>
      <w:r w:rsidR="00E07979" w:rsidRPr="00AF77E5">
        <w:rPr>
          <w:sz w:val="28"/>
          <w:szCs w:val="28"/>
        </w:rPr>
        <w:t>() {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30,754</w:t>
      </w:r>
      <w:bookmarkStart w:id="0" w:name="_GoBack"/>
      <w:bookmarkEnd w:id="0"/>
      <w:r w:rsidR="00E07979" w:rsidRPr="00AF77E5">
        <w:rPr>
          <w:sz w:val="28"/>
          <w:szCs w:val="28"/>
        </w:rPr>
        <w:t>() {</w:t>
      </w:r>
      <w:r w:rsidRPr="00AF77E5">
        <w:rPr>
          <w:sz w:val="28"/>
          <w:szCs w:val="28"/>
        </w:rPr>
        <w:t>Типовые задания для оценки знаний З1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(текущий контроль)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Тема. 1.3.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Двумерные случайные величины.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Устный опрос.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1) Текст задания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1. Дать определение двумерной случайной величины, привести пример.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2. Дать определение функции распределения двумерной случайной величины, перечислить ее свойства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3. Дать определение плотности совместного распределения вероятностей двумерной непрерывной случайной величины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20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минут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1) Текст задания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Задача 1</w:t>
      </w:r>
      <w:r w:rsidR="00201FCE">
        <w:rPr>
          <w:sz w:val="28"/>
          <w:szCs w:val="28"/>
        </w:rPr>
        <w:t>0</w:t>
      </w:r>
      <w:r w:rsidRPr="00AF77E5">
        <w:rPr>
          <w:sz w:val="28"/>
          <w:szCs w:val="28"/>
        </w:rPr>
        <w:t>.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Двумерная непрерывная СВ задана функцией распределения</w:t>
      </w:r>
      <w:r w:rsidR="005E4F0F">
        <w:rPr>
          <w:sz w:val="28"/>
          <w:szCs w:val="28"/>
        </w:rPr>
        <w:t xml:space="preserve">. Найти </w:t>
      </w:r>
      <w:r w:rsidRPr="00AF77E5">
        <w:rPr>
          <w:sz w:val="28"/>
          <w:szCs w:val="28"/>
        </w:rPr>
        <w:t>функцию плотности распределения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</w:t>
      </w:r>
      <w:r w:rsidR="00201FCE">
        <w:rPr>
          <w:sz w:val="28"/>
          <w:szCs w:val="28"/>
        </w:rPr>
        <w:t>11</w:t>
      </w:r>
      <w:r w:rsidR="00B91CC0" w:rsidRPr="00AF77E5">
        <w:rPr>
          <w:sz w:val="28"/>
          <w:szCs w:val="28"/>
        </w:rPr>
        <w:t>. Двумерная</w:t>
      </w:r>
      <w:r w:rsidRPr="00AF77E5">
        <w:rPr>
          <w:sz w:val="28"/>
          <w:szCs w:val="28"/>
        </w:rPr>
        <w:t xml:space="preserve"> непрерывная случайная величина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задана плотностью распределения. Найти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функцию распределения.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201FCE" w:rsidP="00AF77E5">
      <w:pPr>
        <w:rPr>
          <w:sz w:val="28"/>
          <w:szCs w:val="28"/>
        </w:rPr>
      </w:pPr>
      <w:r>
        <w:rPr>
          <w:sz w:val="28"/>
          <w:szCs w:val="28"/>
        </w:rPr>
        <w:t>Задача 12</w:t>
      </w:r>
      <w:r w:rsidR="00AF77E5" w:rsidRPr="00AF77E5">
        <w:rPr>
          <w:sz w:val="28"/>
          <w:szCs w:val="28"/>
        </w:rPr>
        <w:t xml:space="preserve">.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Двумерная ДСВ задана законом распреде</w:t>
      </w:r>
      <w:r w:rsidR="005E4F0F">
        <w:rPr>
          <w:sz w:val="28"/>
          <w:szCs w:val="28"/>
        </w:rPr>
        <w:t xml:space="preserve">ления. Составить условный закон </w:t>
      </w:r>
      <w:r w:rsidRPr="00AF77E5">
        <w:rPr>
          <w:sz w:val="28"/>
          <w:szCs w:val="28"/>
        </w:rPr>
        <w:t>распределения Х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при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Y=2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Х, Y-10,100,060,300,180,200,16</w:t>
      </w:r>
    </w:p>
    <w:p w:rsidR="00060888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5E4F0F" w:rsidRDefault="005E4F0F" w:rsidP="00060888">
      <w:pPr>
        <w:rPr>
          <w:sz w:val="28"/>
          <w:szCs w:val="28"/>
        </w:rPr>
      </w:pPr>
    </w:p>
    <w:p w:rsidR="005E4F0F" w:rsidRDefault="005E4F0F" w:rsidP="00060888">
      <w:pPr>
        <w:rPr>
          <w:sz w:val="28"/>
          <w:szCs w:val="28"/>
        </w:rPr>
      </w:pPr>
    </w:p>
    <w:p w:rsidR="00060888" w:rsidRPr="00BA7B02" w:rsidRDefault="00060888" w:rsidP="00201FCE">
      <w:pPr>
        <w:spacing w:line="360" w:lineRule="auto"/>
        <w:jc w:val="both"/>
      </w:pPr>
    </w:p>
    <w:p w:rsidR="00210F46" w:rsidRPr="00BA7B02" w:rsidRDefault="009C0A13" w:rsidP="009C0A13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</w:t>
      </w:r>
      <w:r w:rsidR="00210F46">
        <w:rPr>
          <w:b/>
        </w:rPr>
        <w:t>4</w:t>
      </w:r>
      <w:r w:rsidR="00210F46" w:rsidRPr="00BA7B02">
        <w:rPr>
          <w:b/>
        </w:rPr>
        <w:t>.</w:t>
      </w:r>
      <w:r>
        <w:rPr>
          <w:b/>
        </w:rPr>
        <w:t xml:space="preserve"> КОНТРОЛЬНО-ОЦЕНОЧНЫЕ МАТЕРИАЛЫ ДЛЯ ИТОГОВОЙ АТТЕСТАЦИИ ПО УЧЕБНОЙ ДИСЦИПЛИНЕ</w:t>
      </w:r>
    </w:p>
    <w:p w:rsidR="00210F46" w:rsidRPr="004C4271" w:rsidRDefault="00210F46" w:rsidP="00B91CC0">
      <w:pPr>
        <w:spacing w:line="360" w:lineRule="auto"/>
        <w:ind w:firstLine="720"/>
        <w:jc w:val="both"/>
        <w:rPr>
          <w:b/>
        </w:rPr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="005E4F0F">
        <w:rPr>
          <w:b/>
        </w:rPr>
        <w:t>ЕН.</w:t>
      </w:r>
      <w:r w:rsidR="00B91CC0">
        <w:rPr>
          <w:b/>
        </w:rPr>
        <w:t>03 Теория вероятности и математическая статистика</w:t>
      </w:r>
    </w:p>
    <w:p w:rsidR="00210F46" w:rsidRPr="00BA7B02" w:rsidRDefault="00210F46" w:rsidP="00210F46">
      <w:pPr>
        <w:spacing w:line="360" w:lineRule="auto"/>
        <w:ind w:firstLine="720"/>
        <w:jc w:val="both"/>
      </w:pPr>
      <w:r w:rsidRPr="00BA7B02">
        <w:t xml:space="preserve">по специальности </w:t>
      </w:r>
      <w:r w:rsidRPr="00BA7B02">
        <w:rPr>
          <w:b/>
        </w:rPr>
        <w:t>09.02.07 Информационные системы и программирование.</w:t>
      </w:r>
    </w:p>
    <w:p w:rsidR="00210F46" w:rsidRPr="00BA7B02" w:rsidRDefault="00210F46" w:rsidP="005E4F0F">
      <w:pPr>
        <w:spacing w:line="360" w:lineRule="auto"/>
        <w:ind w:firstLine="720"/>
        <w:jc w:val="both"/>
      </w:pPr>
      <w:r w:rsidRPr="00BA7B02">
        <w:t>Проверяемые р</w:t>
      </w:r>
      <w:r>
        <w:t xml:space="preserve">езультаты освоения </w:t>
      </w:r>
      <w:r w:rsidR="005E4F0F">
        <w:rPr>
          <w:b/>
        </w:rPr>
        <w:t>ЕН.03</w:t>
      </w:r>
      <w:r w:rsidR="005E4F0F">
        <w:t xml:space="preserve"> </w:t>
      </w:r>
      <w:r w:rsidRPr="00BA7B02">
        <w:t xml:space="preserve">при выполнении заданий </w:t>
      </w:r>
      <w:r>
        <w:t>дифференцированного зачета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9B4691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210F46" w:rsidRPr="004C4271" w:rsidRDefault="00210F46" w:rsidP="009B4691">
            <w:r>
              <w:rPr>
                <w:bCs/>
              </w:rPr>
              <w:t>технического задания</w:t>
            </w:r>
          </w:p>
        </w:tc>
      </w:tr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9B4691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читает и понимает блок-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210F46" w:rsidRPr="004C4271" w:rsidRDefault="00210F46" w:rsidP="009B4691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210F46" w:rsidRPr="004C4271" w:rsidRDefault="00210F46" w:rsidP="00210F4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210F46" w:rsidRPr="004C4271" w:rsidRDefault="00210F46" w:rsidP="009B4691">
            <w:r>
              <w:t>участвует во внеурочной деятельности, связанной с будущей специальностью;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210F46" w:rsidRPr="004C4271" w:rsidRDefault="00210F46" w:rsidP="009B4691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1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2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210F46" w:rsidRPr="004C4271" w:rsidRDefault="00210F46" w:rsidP="009B4691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3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210F46" w:rsidRPr="004C4271" w:rsidRDefault="00210F46" w:rsidP="009B4691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4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210F46" w:rsidRPr="004C4271" w:rsidRDefault="00210F46" w:rsidP="009B4691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5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210F46" w:rsidRPr="004C4271" w:rsidRDefault="00210F46" w:rsidP="009B4691">
            <w:r>
              <w:t>несет ответственность за результат выполнения заданий;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6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210F46" w:rsidRPr="004C4271" w:rsidRDefault="00210F46" w:rsidP="009B4691">
            <w:r>
              <w:t>определяет этапы и содержание работы по реализации самообразования;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spacing w:val="-1"/>
              </w:rPr>
            </w:pPr>
            <w:bookmarkStart w:id="7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7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210F46" w:rsidRDefault="00210F46" w:rsidP="009B4691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210F46" w:rsidRDefault="00210F46" w:rsidP="009B4691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210F46" w:rsidRPr="004C4271" w:rsidRDefault="00210F46" w:rsidP="009B4691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210F46" w:rsidRDefault="00210F46" w:rsidP="00210F46"/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lastRenderedPageBreak/>
        <w:t>4. Ответ самостоятельный, при ответе использованы знания, приобретённые ранее (</w:t>
      </w:r>
      <w:proofErr w:type="spellStart"/>
      <w:r w:rsidRPr="00BA7B02">
        <w:rPr>
          <w:rFonts w:eastAsia="Calibri"/>
          <w:lang w:eastAsia="en-US"/>
        </w:rPr>
        <w:t>межпредметные</w:t>
      </w:r>
      <w:proofErr w:type="spellEnd"/>
      <w:r w:rsidRPr="00BA7B02">
        <w:rPr>
          <w:rFonts w:eastAsia="Calibri"/>
          <w:lang w:eastAsia="en-US"/>
        </w:rPr>
        <w:t xml:space="preserve">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r w:rsidR="00C76586" w:rsidRPr="00BA7B02">
        <w:rPr>
          <w:rFonts w:eastAsia="Calibri"/>
          <w:lang w:eastAsia="en-US"/>
        </w:rPr>
        <w:t>знания,</w:t>
      </w:r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305C7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778" w:rsidRDefault="00A47778" w:rsidP="00A518E4">
      <w:r>
        <w:separator/>
      </w:r>
    </w:p>
  </w:endnote>
  <w:endnote w:type="continuationSeparator" w:id="0">
    <w:p w:rsidR="00A47778" w:rsidRDefault="00A47778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enQuanYi Micro Hei">
    <w:altName w:val="Arial Unicode MS"/>
    <w:charset w:val="80"/>
    <w:family w:val="auto"/>
    <w:pitch w:val="variable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C7D" w:rsidRDefault="00305C7D">
    <w:pPr>
      <w:pStyle w:val="ac"/>
      <w:jc w:val="right"/>
    </w:pPr>
  </w:p>
  <w:p w:rsidR="0003732E" w:rsidRDefault="0003732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737573"/>
      <w:docPartObj>
        <w:docPartGallery w:val="Page Numbers (Bottom of Page)"/>
        <w:docPartUnique/>
      </w:docPartObj>
    </w:sdtPr>
    <w:sdtEndPr/>
    <w:sdtContent>
      <w:p w:rsidR="00305C7D" w:rsidRDefault="00305C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895">
          <w:rPr>
            <w:noProof/>
          </w:rPr>
          <w:t>2</w:t>
        </w:r>
        <w:r>
          <w:fldChar w:fldCharType="end"/>
        </w:r>
      </w:p>
    </w:sdtContent>
  </w:sdt>
  <w:p w:rsidR="0003732E" w:rsidRDefault="0003732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778" w:rsidRDefault="00A47778" w:rsidP="00A518E4">
      <w:r>
        <w:separator/>
      </w:r>
    </w:p>
  </w:footnote>
  <w:footnote w:type="continuationSeparator" w:id="0">
    <w:p w:rsidR="00A47778" w:rsidRDefault="00A47778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00F01"/>
    <w:multiLevelType w:val="hybridMultilevel"/>
    <w:tmpl w:val="E2DA8472"/>
    <w:lvl w:ilvl="0" w:tplc="B7048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631A40"/>
    <w:multiLevelType w:val="hybridMultilevel"/>
    <w:tmpl w:val="EB0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6F81"/>
    <w:multiLevelType w:val="hybridMultilevel"/>
    <w:tmpl w:val="DAA4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4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44087"/>
    <w:multiLevelType w:val="hybridMultilevel"/>
    <w:tmpl w:val="897CD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7A102D"/>
    <w:multiLevelType w:val="hybridMultilevel"/>
    <w:tmpl w:val="71228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91176"/>
    <w:multiLevelType w:val="multilevel"/>
    <w:tmpl w:val="0B8A0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 w:numId="13">
    <w:abstractNumId w:val="14"/>
  </w:num>
  <w:num w:numId="14">
    <w:abstractNumId w:val="16"/>
  </w:num>
  <w:num w:numId="15">
    <w:abstractNumId w:val="10"/>
  </w:num>
  <w:num w:numId="16">
    <w:abstractNumId w:val="6"/>
  </w:num>
  <w:num w:numId="17">
    <w:abstractNumId w:val="17"/>
  </w:num>
  <w:num w:numId="18">
    <w:abstractNumId w:val="5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07533"/>
    <w:rsid w:val="00032089"/>
    <w:rsid w:val="0003732E"/>
    <w:rsid w:val="00060888"/>
    <w:rsid w:val="000C22E0"/>
    <w:rsid w:val="000C7480"/>
    <w:rsid w:val="001060AB"/>
    <w:rsid w:val="00107F54"/>
    <w:rsid w:val="00172E5A"/>
    <w:rsid w:val="001A6576"/>
    <w:rsid w:val="001F629F"/>
    <w:rsid w:val="001F6964"/>
    <w:rsid w:val="00201FCE"/>
    <w:rsid w:val="00210F46"/>
    <w:rsid w:val="002B31F9"/>
    <w:rsid w:val="00305C7D"/>
    <w:rsid w:val="00355E5E"/>
    <w:rsid w:val="003B4B8A"/>
    <w:rsid w:val="003B701C"/>
    <w:rsid w:val="003D1407"/>
    <w:rsid w:val="00482274"/>
    <w:rsid w:val="0049710B"/>
    <w:rsid w:val="004C4271"/>
    <w:rsid w:val="00560172"/>
    <w:rsid w:val="0059565C"/>
    <w:rsid w:val="005D6D83"/>
    <w:rsid w:val="005D7F79"/>
    <w:rsid w:val="005E4F0F"/>
    <w:rsid w:val="006103F2"/>
    <w:rsid w:val="00656299"/>
    <w:rsid w:val="006C1C46"/>
    <w:rsid w:val="006D4F74"/>
    <w:rsid w:val="006F6CA8"/>
    <w:rsid w:val="00717895"/>
    <w:rsid w:val="0078067F"/>
    <w:rsid w:val="00782908"/>
    <w:rsid w:val="007C36B5"/>
    <w:rsid w:val="007C5BEF"/>
    <w:rsid w:val="008042D2"/>
    <w:rsid w:val="0082564C"/>
    <w:rsid w:val="008D2411"/>
    <w:rsid w:val="008F4F99"/>
    <w:rsid w:val="00953229"/>
    <w:rsid w:val="009B4691"/>
    <w:rsid w:val="009C0A13"/>
    <w:rsid w:val="009F40C2"/>
    <w:rsid w:val="00A3331B"/>
    <w:rsid w:val="00A47778"/>
    <w:rsid w:val="00A518E4"/>
    <w:rsid w:val="00A56B2C"/>
    <w:rsid w:val="00A87CA4"/>
    <w:rsid w:val="00AB4365"/>
    <w:rsid w:val="00AC561F"/>
    <w:rsid w:val="00AD2782"/>
    <w:rsid w:val="00AD69DA"/>
    <w:rsid w:val="00AF77E5"/>
    <w:rsid w:val="00B12488"/>
    <w:rsid w:val="00B63076"/>
    <w:rsid w:val="00B736AB"/>
    <w:rsid w:val="00B73F8E"/>
    <w:rsid w:val="00B758EC"/>
    <w:rsid w:val="00B91CC0"/>
    <w:rsid w:val="00BA1CF5"/>
    <w:rsid w:val="00BD6BEE"/>
    <w:rsid w:val="00C53E89"/>
    <w:rsid w:val="00C76586"/>
    <w:rsid w:val="00CB325E"/>
    <w:rsid w:val="00CB5B0B"/>
    <w:rsid w:val="00DD7A88"/>
    <w:rsid w:val="00E07979"/>
    <w:rsid w:val="00E706FF"/>
    <w:rsid w:val="00E81646"/>
    <w:rsid w:val="00EC34A2"/>
    <w:rsid w:val="00F3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E78C8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BA1CF5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Emphasis"/>
    <w:uiPriority w:val="20"/>
    <w:qFormat/>
    <w:rsid w:val="00210F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106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6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8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6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15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8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2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7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5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2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0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4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53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4274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5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97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64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5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4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3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1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9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8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9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5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8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3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3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2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67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1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2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0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9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0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4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7519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4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0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4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3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9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3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1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0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2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8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7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9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7623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1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7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9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5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5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8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2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0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9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83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4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89999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9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1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57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9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2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86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6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2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6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1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9561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1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6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36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5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7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0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6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9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0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1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7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0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3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9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7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3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8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9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7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4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4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9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5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2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6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8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6467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6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36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8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7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9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6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7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7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0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5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2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99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7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9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8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4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44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5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56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7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7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9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4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7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9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9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0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0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6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1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0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9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6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5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6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8451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1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2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2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99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7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4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7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9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8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7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7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8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6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6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31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3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0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7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7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7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6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8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4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0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4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7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6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2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3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0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0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0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4985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2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4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8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4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6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0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13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9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64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3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56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8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6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8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9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4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7044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2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3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8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8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2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0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9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8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2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6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3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5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7054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03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D4504-4C53-40C9-9C43-9BCEB0FF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Win10</cp:lastModifiedBy>
  <cp:revision>34</cp:revision>
  <cp:lastPrinted>2024-01-12T08:57:00Z</cp:lastPrinted>
  <dcterms:created xsi:type="dcterms:W3CDTF">2020-10-12T17:25:00Z</dcterms:created>
  <dcterms:modified xsi:type="dcterms:W3CDTF">2024-03-20T07:39:00Z</dcterms:modified>
</cp:coreProperties>
</file>